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6096A" w:rsidRDefault="00000000" w14:paraId="78440588" w14:textId="6202B7BD">
      <w:pPr>
        <w:pStyle w:val="Cm"/>
      </w:pPr>
      <w:r>
        <w:t xml:space="preserve">Κάρτες</w:t>
      </w:r>
      <w:r>
        <w:t xml:space="preserve"> σεναρίων</w:t>
      </w:r>
      <w:r>
        <w:t xml:space="preserve"> παραπληροφόρησης</w:t>
      </w:r>
    </w:p>
    <w:p w:rsidR="0026096A" w:rsidRDefault="00000000" w14:paraId="64951B87" w14:textId="7FA824D2">
      <w:pPr>
        <w:pStyle w:val="Cmsor1"/>
      </w:pPr>
      <w:r>
        <w:t xml:space="preserve">Ψεύτικη</w:t>
      </w:r>
      <w:r>
        <w:t xml:space="preserve"> προσφορά</w:t>
      </w:r>
      <w:r>
        <w:t xml:space="preserve"> στο Instagram</w:t>
      </w:r>
    </w:p>
    <w:p w:rsidR="0026096A" w:rsidRDefault="00000000" w14:paraId="474E0440" w14:textId="77777777">
      <w:r>
        <w:t xml:space="preserve">Ένας ψεύτικος λογαριασμός δώρων ακολουθεί έναν μαθητή και προσφέρει ένα δώρο αν μοιραστεί έναν σύνδεσμο και προσθέσει 3 φίλους.</w:t>
      </w:r>
    </w:p>
    <w:p w:rsidR="0026096A" w:rsidRDefault="00000000" w14:paraId="1705EEE8" w14:textId="4B28E836">
      <w:pPr>
        <w:pStyle w:val="Cmsor1"/>
      </w:pPr>
      <w:r>
        <w:t xml:space="preserve">Συνωμοτικό </w:t>
      </w:r>
      <w:r>
        <w:t xml:space="preserve">βίντεο </w:t>
      </w:r>
      <w:r>
        <w:t xml:space="preserve">στο YouTube</w:t>
      </w:r>
    </w:p>
    <w:p w:rsidR="0026096A" w:rsidRDefault="00000000" w14:paraId="59AB0416" w14:textId="77777777">
      <w:r>
        <w:t xml:space="preserve">Ένας μαθητής βλέπει ένα βίντεο που ισχυρίζεται ψευδώς ότι τα εμβόλια είναι επικίνδυνα, με συνδέσμους προς «έρευνες».</w:t>
      </w:r>
    </w:p>
    <w:p w:rsidR="0026096A" w:rsidRDefault="00000000" w14:paraId="10C8969D" w14:textId="67E9C139">
      <w:pPr>
        <w:pStyle w:val="Cmsor1"/>
      </w:pPr>
      <w:r>
        <w:t xml:space="preserve">Αλυσιδωτό </w:t>
      </w:r>
      <w:r>
        <w:t xml:space="preserve">μήνυμα </w:t>
      </w:r>
      <w:r>
        <w:t xml:space="preserve">στο WhatsApp</w:t>
      </w:r>
    </w:p>
    <w:p w:rsidR="0026096A" w:rsidRDefault="00000000" w14:paraId="7A46B79C" w14:textId="77777777">
      <w:r>
        <w:t xml:space="preserve">Οι γονείς σε μια ομάδα της τάξης προωθούν ένα μήνυμα που λέει ότι ορισμένα τρόφιμα απαγορεύονται στο σχολείο χωρίς επιβεβαίωση.</w:t>
      </w:r>
    </w:p>
    <w:p w:rsidR="0026096A" w:rsidRDefault="00000000" w14:paraId="05FECCD1" w14:textId="4CC6AFDA">
      <w:pPr>
        <w:pStyle w:val="Cmsor1"/>
      </w:pPr>
      <w:r>
        <w:t xml:space="preserve">«Μυστική </w:t>
      </w:r>
      <w:r>
        <w:t xml:space="preserve">πρόκληση»</w:t>
      </w:r>
      <w:r>
        <w:t xml:space="preserve"> στο TikTok</w:t>
      </w:r>
    </w:p>
    <w:p w:rsidR="0026096A" w:rsidRDefault="00000000" w14:paraId="1B042C0B" w14:textId="77777777">
      <w:r>
        <w:t xml:space="preserve">Ένα βίντεο που έγινε viral ενθαρρύνει επικίνδυνη συμπεριφορά, ισχυριζόμενο ότι είναι μια μυστική τάση μεταξύ των εφήβων.</w:t>
      </w:r>
    </w:p>
    <w:p w:rsidR="0026096A" w:rsidRDefault="00000000" w14:paraId="0A1A6BBB" w14:textId="51E24599">
      <w:pPr>
        <w:pStyle w:val="Cmsor1"/>
      </w:pPr>
      <w:r>
        <w:t xml:space="preserve">Ψευδής </w:t>
      </w:r>
      <w:r>
        <w:t xml:space="preserve">είδηση </w:t>
      </w:r>
      <w:r>
        <w:t xml:space="preserve">στο Facebook</w:t>
      </w:r>
    </w:p>
    <w:p w:rsidR="0026096A" w:rsidRDefault="00000000" w14:paraId="32A38E38" w14:textId="77777777">
      <w:r>
        <w:t xml:space="preserve">Ένας μαθητής μοιράζεται μια ανάρτηση με παραπλανητικό τίτλο σχετικά με ένα τοπικό γεγονός που δεν συνέβη.</w:t>
      </w:r>
    </w:p>
    <w:sectPr w:rsidR="0026096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altName w:val="Courier New"/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zmozott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zmozottlist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Felsorol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Felsorol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zmozott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32165808">
    <w:abstractNumId w:val="8"/>
  </w:num>
  <w:num w:numId="2" w16cid:durableId="2092315494">
    <w:abstractNumId w:val="6"/>
  </w:num>
  <w:num w:numId="3" w16cid:durableId="1609117828">
    <w:abstractNumId w:val="5"/>
  </w:num>
  <w:num w:numId="4" w16cid:durableId="1876431221">
    <w:abstractNumId w:val="4"/>
  </w:num>
  <w:num w:numId="5" w16cid:durableId="1788355164">
    <w:abstractNumId w:val="7"/>
  </w:num>
  <w:num w:numId="6" w16cid:durableId="906722969">
    <w:abstractNumId w:val="3"/>
  </w:num>
  <w:num w:numId="7" w16cid:durableId="1143698362">
    <w:abstractNumId w:val="2"/>
  </w:num>
  <w:num w:numId="8" w16cid:durableId="1922719805">
    <w:abstractNumId w:val="1"/>
  </w:num>
  <w:num w:numId="9" w16cid:durableId="1769039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6096A"/>
    <w:rsid w:val="0029639D"/>
    <w:rsid w:val="00326F90"/>
    <w:rsid w:val="00444128"/>
    <w:rsid w:val="00AA1D8D"/>
    <w:rsid w:val="00B47730"/>
    <w:rsid w:val="00CB0664"/>
    <w:rsid w:val="00FC693F"/>
    <w:rsid w:val="00FE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63913C"/>
  <w14:defaultImageDpi w14:val="300"/>
  <w15:docId w15:val="{BB38D64C-1DA6-D847-929D-C777F9A2F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C693F"/>
  </w:style>
  <w:style w:type="paragraph" w:styleId="Cmsor1">
    <w:name w:val="heading 1"/>
    <w:basedOn w:val="Norml"/>
    <w:next w:val="Norml"/>
    <w:link w:val="Cmsor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/>
    <w:rsid w:val="00FC693F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">
    <w:name w:val="Title"/>
    <w:basedOn w:val="Norml"/>
    <w:next w:val="Norml"/>
    <w:link w:val="Cm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/>
    <w:rsid w:val="00FC693F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AA1D8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/>
    <w:rsid w:val="00AA1D8D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l"/>
    <w:uiPriority w:val="99"/>
    <w:unhideWhenUsed/>
    <w:rsid w:val="00326F90"/>
    <w:pPr>
      <w:ind w:left="1080" w:hanging="360"/>
      <w:contextualSpacing/>
    </w:pPr>
  </w:style>
  <w:style w:type="paragraph" w:styleId="Felsorols">
    <w:name w:val="List Bullet"/>
    <w:basedOn w:val="Norml"/>
    <w:uiPriority w:val="99"/>
    <w:unhideWhenUsed/>
    <w:rsid w:val="00326F90"/>
    <w:pPr>
      <w:numPr>
        <w:numId w:val="1"/>
      </w:numPr>
      <w:contextualSpacing/>
    </w:pPr>
  </w:style>
  <w:style w:type="paragraph" w:styleId="Felsorols2">
    <w:name w:val="List Bullet 2"/>
    <w:basedOn w:val="Norml"/>
    <w:uiPriority w:val="99"/>
    <w:unhideWhenUsed/>
    <w:rsid w:val="00326F90"/>
    <w:pPr>
      <w:numPr>
        <w:numId w:val="2"/>
      </w:numPr>
      <w:contextualSpacing/>
    </w:pPr>
  </w:style>
  <w:style w:type="paragraph" w:styleId="Felsorols3">
    <w:name w:val="List Bullet 3"/>
    <w:basedOn w:val="Norml"/>
    <w:uiPriority w:val="99"/>
    <w:unhideWhenUsed/>
    <w:rsid w:val="00326F90"/>
    <w:pPr>
      <w:numPr>
        <w:numId w:val="3"/>
      </w:numPr>
      <w:contextualSpacing/>
    </w:pPr>
  </w:style>
  <w:style w:type="paragraph" w:styleId="Szmozottlista">
    <w:name w:val="List Number"/>
    <w:basedOn w:val="Norml"/>
    <w:uiPriority w:val="99"/>
    <w:unhideWhenUsed/>
    <w:rsid w:val="00326F90"/>
    <w:pPr>
      <w:numPr>
        <w:numId w:val="5"/>
      </w:numPr>
      <w:contextualSpacing/>
    </w:pPr>
  </w:style>
  <w:style w:type="paragraph" w:styleId="Szmozottlista2">
    <w:name w:val="List Number 2"/>
    <w:basedOn w:val="Norml"/>
    <w:uiPriority w:val="99"/>
    <w:unhideWhenUsed/>
    <w:rsid w:val="0029639D"/>
    <w:pPr>
      <w:numPr>
        <w:numId w:val="6"/>
      </w:numPr>
      <w:contextualSpacing/>
    </w:pPr>
  </w:style>
  <w:style w:type="paragraph" w:styleId="Szmozottlista3">
    <w:name w:val="List Number 3"/>
    <w:basedOn w:val="Norml"/>
    <w:uiPriority w:val="99"/>
    <w:unhideWhenUsed/>
    <w:rsid w:val="0029639D"/>
    <w:pPr>
      <w:numPr>
        <w:numId w:val="7"/>
      </w:numPr>
      <w:contextualSpacing/>
    </w:pPr>
  </w:style>
  <w:style w:type="paragraph" w:styleId="Listafolytatsa">
    <w:name w:val="List Continue"/>
    <w:basedOn w:val="Norml"/>
    <w:uiPriority w:val="99"/>
    <w:unhideWhenUsed/>
    <w:rsid w:val="0029639D"/>
    <w:pPr>
      <w:spacing w:after="120"/>
      <w:ind w:left="360"/>
      <w:contextualSpacing/>
    </w:pPr>
  </w:style>
  <w:style w:type="paragraph" w:styleId="Listafolytatsa2">
    <w:name w:val="List Continue 2"/>
    <w:basedOn w:val="Norml"/>
    <w:uiPriority w:val="99"/>
    <w:unhideWhenUsed/>
    <w:rsid w:val="0029639D"/>
    <w:pPr>
      <w:spacing w:after="120"/>
      <w:ind w:left="720"/>
      <w:contextualSpacing/>
    </w:pPr>
  </w:style>
  <w:style w:type="paragraph" w:styleId="Listafolytatsa3">
    <w:name w:val="List Continue 3"/>
    <w:basedOn w:val="Norml"/>
    <w:uiPriority w:val="99"/>
    <w:unhideWhenUsed/>
    <w:rsid w:val="0029639D"/>
    <w:pPr>
      <w:spacing w:after="120"/>
      <w:ind w:left="1080"/>
      <w:contextualSpacing/>
    </w:pPr>
  </w:style>
  <w:style w:type="paragraph" w:styleId="Makrszvege">
    <w:name w:val="macro"/>
    <w:link w:val="Makrszvege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szvegeChar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/>
    <w:rsid w:val="00FC693F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FC693F"/>
    <w:rPr>
      <w:i/>
      <w:iCs/>
      <w:color w:val="000000" w:themeColor="tex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/>
    <w:rsid w:val="00FC693F"/>
    <w:rPr>
      <w:b/>
      <w:bCs/>
    </w:rPr>
  </w:style>
  <w:style w:type="character" w:styleId="Kiemels">
    <w:name w:val="Emphasis"/>
    <w:basedOn w:val="Bekezdsalapbettpusa"/>
    <w:uiPriority w:val="20"/>
    <w:qFormat/>
    <w:rsid w:val="00FC693F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C693F"/>
    <w:rPr>
      <w:b/>
      <w:bCs/>
      <w:i/>
      <w:iCs/>
      <w:color w:val="4F81BD" w:themeColor="accent1"/>
    </w:rPr>
  </w:style>
  <w:style w:type="character" w:styleId="Finomkiemels">
    <w:name w:val="Subtle Emphasis"/>
    <w:basedOn w:val="Bekezdsalapbettpusa"/>
    <w:uiPriority w:val="19"/>
    <w:qFormat/>
    <w:rsid w:val="00FC693F"/>
    <w:rPr>
      <w:i/>
      <w:iCs/>
      <w:color w:val="808080" w:themeColor="text1" w:themeTint="7F"/>
    </w:rPr>
  </w:style>
  <w:style w:type="character" w:styleId="Erskiemels">
    <w:name w:val="Intense Emphasis"/>
    <w:basedOn w:val="Bekezdsalapbettpusa"/>
    <w:uiPriority w:val="21"/>
    <w:qFormat/>
    <w:rsid w:val="00FC693F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FC693F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FC693F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632</CharactersWithSpaces>
  <SharedDoc>false</SharedDoc>
  <HyperlinkBase/>
  <HyperlinksChanged>false</HyperlinksChanged>
  <AppVersion>16.0000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python-docx</dc:creator>
  <keywords>, docId:6EE21B1BB6103F8A0495BAD59029D562</keywords>
  <dc:description>generated by python-docx</dc:description>
  <lastModifiedBy>Turcsányi-Szabó Márta</lastModifiedBy>
  <revision>2</revision>
  <dcterms:created xsi:type="dcterms:W3CDTF">2013-12-23T23:15:00.0000000Z</dcterms:created>
  <dcterms:modified xsi:type="dcterms:W3CDTF">2025-08-02T14:31:00.0000000Z</dcterms:modified>
  <category/>
</coreProperties>
</file>